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7977023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52211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4486482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356437" name="019e15cf-c138-7da0-b68c-f0ff97f2b7b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69686633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410972" name="019e15e5-db30-7d95-984a-dec064e0d64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6638110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785321" name="019e15e8-168e-7b7b-a8e8-086cfc7bf4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53859122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495724" name="019e15ea-1e6e-7b9b-a9e8-a3225fa3ab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2050341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699933" name="019e15eb-b988-74d7-9e6c-c781a33b3f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